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/>
          <w:b/>
          <w:color w:val="1F4E79"/>
          <w:sz w:val="30"/>
        </w:rPr>
        <w:t>KLT 4.14.1 — итоговый лямбда-чек-лист</w:t>
      </w:r>
    </w:p>
    <w:p>
      <w:pPr>
        <w:jc w:val="center"/>
      </w:pPr>
      <w:r>
        <w:rPr>
          <w:rFonts w:ascii="Times New Roman" w:hAnsi="Times New Roman"/>
          <w:sz w:val="17"/>
        </w:rPr>
        <w:t>Kurpishev Lambda Truth | www.kurpishev.com | me@kurpishev.ru | +789128325861</w:t>
      </w:r>
    </w:p>
    <w:p>
      <w:r>
        <w:rPr>
          <w:rFonts w:ascii="Times New Roman" w:hAnsi="Times New Roman"/>
          <w:sz w:val="17"/>
        </w:rPr>
        <w:t>Автор метода: Курпишев Иван Борисович. Статус: демонстрационный и рекомендательный оценочный лист. Не является обязательным для ученика, студента, учителя, преподавателя или образовательной организации.</w:t>
      </w:r>
    </w:p>
    <w:p>
      <w:r>
        <w:rPr>
          <w:rFonts w:ascii="Times New Roman" w:hAnsi="Times New Roman"/>
          <w:b/>
          <w:color w:val="1F4E79"/>
          <w:sz w:val="21"/>
        </w:rPr>
        <w:t>1. Паспорт проверки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400"/>
        <w:gridCol w:w="5400"/>
      </w:tblGrid>
      <w:tr>
        <w:tc>
          <w:tcPr>
            <w:tcW w:type="dxa" w:w="2520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Поле</w:t>
            </w:r>
          </w:p>
        </w:tc>
        <w:tc>
          <w:tcPr>
            <w:tcW w:type="dxa" w:w="748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Значение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Дата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2026-05-16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Проверяющий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Test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E-mail проверяющего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test@example.com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Автор работы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Иванов Иван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Учебное заведение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Школа №12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Класс/группа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7-Б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Работа / файл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ivanov_7b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Способ импорта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text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Исходное расширение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.txt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Извлечено знаков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196</w:t>
            </w:r>
          </w:p>
        </w:tc>
      </w:tr>
    </w:tbl>
    <w:p>
      <w:r>
        <w:rPr>
          <w:rFonts w:ascii="Times New Roman" w:hAnsi="Times New Roman"/>
          <w:b/>
          <w:color w:val="1F4E79"/>
          <w:sz w:val="21"/>
        </w:rPr>
        <w:t>2. Reпер и расчет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700"/>
        <w:gridCol w:w="2700"/>
        <w:gridCol w:w="2700"/>
        <w:gridCol w:w="2700"/>
      </w:tblGrid>
      <w:tr>
        <w:tc>
          <w:tcPr>
            <w:tcW w:type="dxa" w:w="244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U - поле значений</w:t>
            </w:r>
          </w:p>
        </w:tc>
        <w:tc>
          <w:tcPr>
            <w:tcW w:type="dxa" w:w="244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I - ведущая идея</w:t>
            </w:r>
          </w:p>
        </w:tc>
        <w:tc>
          <w:tcPr>
            <w:tcW w:type="dxa" w:w="244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R - реальное содержание</w:t>
            </w:r>
          </w:p>
        </w:tc>
        <w:tc>
          <w:tcPr>
            <w:tcW w:type="dxa" w:w="244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D - достаточное основание</w:t>
            </w:r>
          </w:p>
        </w:tc>
      </w:tr>
      <w:tr>
        <w:tc>
          <w:tcPr>
            <w:tcW w:type="dxa" w:w="244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0.523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0.73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0.468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0.147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600"/>
        <w:gridCol w:w="3600"/>
        <w:gridCol w:w="3600"/>
      </w:tblGrid>
      <w:tr>
        <w:tc>
          <w:tcPr>
            <w:tcW w:type="dxa" w:w="2592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Показатель</w:t>
            </w:r>
          </w:p>
        </w:tc>
        <w:tc>
          <w:tcPr>
            <w:tcW w:type="dxa" w:w="172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Значение</w:t>
            </w:r>
          </w:p>
        </w:tc>
        <w:tc>
          <w:tcPr>
            <w:tcW w:type="dxa" w:w="5760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Пояснение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lambda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0.3255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Приближение к гармоническому пределу -1.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Delta = |lambda+1|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1.3255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Дефект согласованности.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Auth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0.43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Коэффициент авторизации Reпера.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lambda² = cr(U²,I²;R²,D²)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0.3524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Квадратичный PIX@PEAKS-интервал.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Delta² = |lambda²+1|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1.3524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Дефект квадратичной метрической совместимости.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Q_PX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1.0828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Квадратичное препятствие гармонии: lambda² = lambda * Q_PX.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Статус интервала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open_interval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full_quadratic_harmonic / quadratic_obstruction / metric_closed_amplitude_gap / open_interval.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Недоработка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45.1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Нехватка фактического, доказательного или композиционного материала.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Избыточность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Лишний материал, не относящийся к проблеме работы.</w:t>
            </w:r>
          </w:p>
        </w:tc>
      </w:tr>
    </w:tbl>
    <w:p>
      <w:r>
        <w:rPr>
          <w:rFonts w:ascii="Times New Roman" w:hAnsi="Times New Roman"/>
          <w:b/>
          <w:color w:val="1F4E79"/>
          <w:sz w:val="21"/>
        </w:rPr>
        <w:t>3. Критерии оценки по 100-балльной шкале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600"/>
        <w:gridCol w:w="3600"/>
        <w:gridCol w:w="3600"/>
      </w:tblGrid>
      <w:tr>
        <w:tc>
          <w:tcPr>
            <w:tcW w:type="dxa" w:w="352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Критерий</w:t>
            </w:r>
          </w:p>
        </w:tc>
        <w:tc>
          <w:tcPr>
            <w:tcW w:type="dxa" w:w="136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Оценка / 100</w:t>
            </w:r>
          </w:p>
        </w:tc>
        <w:tc>
          <w:tcPr>
            <w:tcW w:type="dxa" w:w="5040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Комментарий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Раскрытие темы / ведущая идея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52.3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Насколько ясно сформулирован и раскрыт главный тезис.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Поле понятий / limU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52.3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Полнота понятийного поля относительно темы.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Фактическое содержание / limR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46.8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Достаточность фактов, примеров и содержательной опоры.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Логика доказательства / limI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73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Связь тезисов, аргументов и вывода.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Композиция и структура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78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Целостность, последовательность и завершенность текста.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Ясность и стиль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67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Понятность, точность и чистота изложения.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Сходство с идеальным ответом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14.7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Сопоставление с загруженной моделью отличного ответа.</w:t>
            </w:r>
          </w:p>
        </w:tc>
      </w:tr>
    </w:tbl>
    <w:p>
      <w:r>
        <w:rPr>
          <w:rFonts w:ascii="Times New Roman" w:hAnsi="Times New Roman"/>
          <w:b/>
          <w:color w:val="1F4E79"/>
          <w:sz w:val="21"/>
        </w:rPr>
        <w:t>4. Итоговые шкалы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600"/>
        <w:gridCol w:w="3600"/>
        <w:gridCol w:w="3600"/>
      </w:tblGrid>
      <w:tr>
        <w:tc>
          <w:tcPr>
            <w:tcW w:type="dxa" w:w="3096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Шкала</w:t>
            </w:r>
          </w:p>
        </w:tc>
        <w:tc>
          <w:tcPr>
            <w:tcW w:type="dxa" w:w="1944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Результат</w:t>
            </w:r>
          </w:p>
        </w:tc>
        <w:tc>
          <w:tcPr>
            <w:tcW w:type="dxa" w:w="5040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Статус</w:t>
            </w:r>
          </w:p>
        </w:tc>
      </w:tr>
      <w:tr>
        <w:tc>
          <w:tcPr>
            <w:tcW w:type="dxa" w:w="30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100-балльная / ЕГЭ-совместимая</w:t>
            </w:r>
          </w:p>
        </w:tc>
        <w:tc>
          <w:tcPr>
            <w:tcW w:type="dxa" w:w="194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54.9 / 100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Рекомендательная нормировка; предметный профиль уточняется по актуальным критериям ФИПИ.</w:t>
            </w:r>
          </w:p>
        </w:tc>
      </w:tr>
      <w:tr>
        <w:tc>
          <w:tcPr>
            <w:tcW w:type="dxa" w:w="30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5-балльная</w:t>
            </w:r>
          </w:p>
        </w:tc>
        <w:tc>
          <w:tcPr>
            <w:tcW w:type="dxa" w:w="194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3+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Плюсы и минусы применяются только в пятибалльной шкале.</w:t>
            </w:r>
          </w:p>
        </w:tc>
      </w:tr>
      <w:tr>
        <w:tc>
          <w:tcPr>
            <w:tcW w:type="dxa" w:w="30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10-балльная</w:t>
            </w:r>
          </w:p>
        </w:tc>
        <w:tc>
          <w:tcPr>
            <w:tcW w:type="dxa" w:w="194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5.5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Экспертная шкала.</w:t>
            </w:r>
          </w:p>
        </w:tc>
      </w:tr>
      <w:tr>
        <w:tc>
          <w:tcPr>
            <w:tcW w:type="dxa" w:w="30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1000-балльная</w:t>
            </w:r>
          </w:p>
        </w:tc>
        <w:tc>
          <w:tcPr>
            <w:tcW w:type="dxa" w:w="194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549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Исследовательская шкала.</w:t>
            </w:r>
          </w:p>
        </w:tc>
      </w:tr>
      <w:tr>
        <w:tc>
          <w:tcPr>
            <w:tcW w:type="dxa" w:w="30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100000-балльная</w:t>
            </w:r>
          </w:p>
        </w:tc>
        <w:tc>
          <w:tcPr>
            <w:tcW w:type="dxa" w:w="194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54900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Корпусная шкала.</w:t>
            </w:r>
          </w:p>
        </w:tc>
      </w:tr>
    </w:tbl>
    <w:p>
      <w:r>
        <w:rPr>
          <w:rFonts w:ascii="Times New Roman" w:hAnsi="Times New Roman"/>
          <w:b/>
          <w:color w:val="1F4E79"/>
          <w:sz w:val="21"/>
        </w:rPr>
        <w:t>5. Замечания проверяющего / собственная оценка проверяющего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400"/>
        <w:gridCol w:w="5400"/>
      </w:tblGrid>
      <w:tr>
        <w:tc>
          <w:tcPr>
            <w:tcW w:type="dxa" w:w="504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1</w:t>
            </w:r>
          </w:p>
        </w:tc>
        <w:tc>
          <w:tcPr>
            <w:tcW w:type="dxa" w:w="9432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</w:r>
          </w:p>
        </w:tc>
      </w:tr>
      <w:tr>
        <w:tc>
          <w:tcPr>
            <w:tcW w:type="dxa" w:w="50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2</w:t>
            </w:r>
          </w:p>
        </w:tc>
        <w:tc>
          <w:tcPr>
            <w:tcW w:type="dxa" w:w="943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</w:r>
          </w:p>
        </w:tc>
      </w:tr>
      <w:tr>
        <w:tc>
          <w:tcPr>
            <w:tcW w:type="dxa" w:w="50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3</w:t>
            </w:r>
          </w:p>
        </w:tc>
        <w:tc>
          <w:tcPr>
            <w:tcW w:type="dxa" w:w="943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</w:r>
          </w:p>
        </w:tc>
      </w:tr>
    </w:tbl>
    <w:p>
      <w:r>
        <w:rPr>
          <w:rFonts w:ascii="Times New Roman" w:hAnsi="Times New Roman"/>
          <w:sz w:val="17"/>
        </w:rPr>
        <w:t>Дата: ____________________    Подпись проверяющего: ____________________    E-mail: ____________________</w:t>
      </w:r>
    </w:p>
    <w:sectPr w:rsidR="00FC693F" w:rsidRPr="0006063C" w:rsidSect="00034616">
      <w:pgSz w:w="12240" w:h="15840"/>
      <w:pgMar w:top="605" w:right="720" w:bottom="605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Times New Roman" w:hAnsi="Times New Roman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Times New Roman" w:hAnsi="Times New Roman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Times New Roman" w:hAnsi="Times New Roman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